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834095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628999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482125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541213" name="ee1251c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1484608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013366" name="3efcbc60-d733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6620101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119332" name="5266d420-d733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4981715" name="a1a5ffc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495497" name="a1a5ffc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4631054" name="bb3b12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371349" name="bb3b124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505526" name="eb16335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78060" name="eb16335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986877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218556" name="a22c9f70-d734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961760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987188" name="bae02b9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7321589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677707" name="cfe5cae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001793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382219" name="9f10c400-d735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0296777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46715" name="b3ff0ac0-d735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6972340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5237" name="caec07b0-d735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6007672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378240" name="f8faa620-d735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7210642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480285" name="0d9b1b00-d736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165783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855687" name="2adfef10-d736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1106400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748866" name="3c9db660-d736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674892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411214" name="bd8b6380-d736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9229608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046488" name="467f5b10-d737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655158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444673" name="effdb4c0-d737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685029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79292" name="365ab4e0-d738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883882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529453" name="c43cba60-d738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8186135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595831" name="d5f48e40-d738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0095001" name="23901c0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204418" name="23901c00-d739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381111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402510" name="ea35fdc0-d739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1856205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881898" name="01c10f70-d73a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482117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031972" name="a8afe4a0-d73a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325266" name="4f530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13376" name="4f530040-d73a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864637" name="d338b7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339565" name="d338b7b0-d73a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0982449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838574" name="50f37460-d73b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209447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281648" name="772c0020-d73b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1473303" name="8c7474d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543144" name="8c7474d0-d73b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4594958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455063" name="41e917d0-d73c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998293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123071" name="a976d6c0-d73d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745736" name="e65f085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78198" name="e65f0850-d73d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39329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780963" name="4562ea60-d73e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5966388" name="0a2cae9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854838" name="0a2cae90-d73e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Wasserrohr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0871993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377848" name="c0c6e5d0-d73e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666307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425725" name="41a6fe60-d73f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6928647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680275" name="5941ee90-d73f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739692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79644" name="679b5530-d73f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8861024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26545" name="cf8c8650-d73f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232515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361589" name="0769ac10-d740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0483271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507668" name="2ca22cf0-d740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6745572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641830" name="cdfaf460-d740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135247" name="7b3f252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068635" name="7b3f2520-d740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0028425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987254" name="e63de460-d740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4988733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228157" name="4302fa00-d741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75676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828923" name="9ef02630-d741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326476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376834" name="db562f70-d741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182758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362918" name="38080b30-d742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5839882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247518" name="ddac10e0-d742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185669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274252" name="f321fe30-d742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812575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829387" name="79fa41b0-d743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455996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815185" name="c99967a0-d743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footer.xml" Type="http://schemas.openxmlformats.org/officeDocument/2006/relationships/footer" Id="rId5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